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DG-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6805583" name="019e8343-63c8-7fc6-8a00-ebe783ab70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745271" name="019e8343-63c8-7fc6-8a00-ebe783ab70a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5786940" name="019e8344-cf05-7c02-8fa4-48eee28c1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523850" name="019e8344-cf05-7c02-8fa4-48eee28c18f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4143086" name="019e8345-6be0-737f-b03a-a364c2afc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041753" name="019e8345-6be0-737f-b03a-a364c2afc89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2488735" name="019e8347-4162-7855-93c1-71d23e6e11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88908" name="019e8347-4162-7855-93c1-71d23e6e11b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5796599" name="019e8348-3982-79d8-adca-4265c7e27f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257181" name="019e8348-3982-79d8-adca-4265c7e27f1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7103072" name="019e8353-3799-7cbe-a96e-c83a10eff9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085840" name="019e8353-3799-7cbe-a96e-c83a10eff9e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3076140" name="019e8355-0b91-7a64-aafa-c6c570d5a2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183209" name="019e8355-0b91-7a64-aafa-c6c570d5a2a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9717439" name="019e8356-e0a8-748f-b476-f000b0290c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352427" name="019e8356-e0a8-748f-b476-f000b0290c4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4096691" name="019e8358-2b5a-749c-a5ce-36072fa322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80281" name="019e8358-2b5a-749c-a5ce-36072fa3224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7142769" name="019e8349-0dd6-7e9b-a17f-0048a6fda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063116" name="019e8349-0dd6-7e9b-a17f-0048a6fdae4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8493670" name="019e834a-cb72-70e6-b955-d22e6b353a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500496" name="019e834a-cb72-70e6-b955-d22e6b353a4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6026257" name="019e8353-c6f5-7ecd-9ac1-75043beb2d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240193" name="019e8353-c6f5-7ecd-9ac1-75043beb2d9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Rosenbergstrasse 18, 9553 Kirchberg</w:t>
          </w:r>
        </w:p>
        <w:p>
          <w:pPr>
            <w:spacing w:before="0" w:after="0"/>
          </w:pPr>
          <w:r>
            <w:t>959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footer.xml" Type="http://schemas.openxmlformats.org/officeDocument/2006/relationships/footer" Id="rId1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